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 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3465629" name="2f956340-2c19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251489" name="2f956340-2c19-11f1-b6e1-9dc360cfc4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908255" name="35843f60-2c19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147068" name="35843f60-2c19-11f1-b6e1-9dc360cfc4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39241" name="81f74b5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668153" name="81f74b50-2c1c-11f1-b6e1-9dc360cfc4d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773709" name="857c054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943574" name="857c0540-2c1c-11f1-b6e1-9dc360cfc4d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329037" name="c71b2f3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650361" name="c71b2f30-2c1c-11f1-b6e1-9dc360cfc4d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444113" name="cc658df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390845" name="cc658df0-2c1c-11f1-b6e1-9dc360cfc4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872295" name="0139b97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493181" name="0139b970-2c1d-11f1-b6e1-9dc360cfc4d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432974" name="045e03e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934042" name="045e03e0-2c1d-11f1-b6e1-9dc360cfc4d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Lavabo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Lavabo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788947" name="f24d934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750882" name="f24d9340-2c1d-11f1-b6e1-9dc360cfc4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379902" name="f7e6391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948687" name="f7e63910-2c1d-11f1-b6e1-9dc360cfc4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303133" name="29cda4e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309722" name="29cda4e0-2c1e-11f1-b6e1-9dc360cfc4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963754" name="2c60abd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522638" name="2c60abd0-2c1e-11f1-b6e1-9dc360cfc4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269648" name="5b782ec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268880" name="5b782ec0-2c1e-11f1-b6e1-9dc360cfc4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640981" name="64df41b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39316" name="64df41b0-2c1e-11f1-b6e1-9dc360cfc4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Lavabo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Lavabo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8406381" name="f894ac1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736562" name="f894ac10-2c1e-11f1-b6e1-9dc360cfc4d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961529" name="fcb1604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656902" name="fcb16040-2c1e-11f1-b6e1-9dc360cfc4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525048" name="0df2881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656992" name="0df28810-2c20-11f1-b6e1-9dc360cfc4d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467881" name="1234778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855974" name="12347780-2c20-11f1-b6e1-9dc360cfc4d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Maienholz 10, 5018 Erlinsbach</w:t>
          </w:r>
        </w:p>
        <w:p>
          <w:pPr>
            <w:spacing w:before="0" w:after="0"/>
          </w:pPr>
          <w:r>
            <w:t>749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